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EG - 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18851989" name="019fcbd3-32c1-7bc0-8f2c-09c38852de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2825398" name="019fcbd3-32c1-7bc0-8f2c-09c38852de0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2586080" name="019fcbd3-50c2-771b-9d2e-0545ab75c5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5681225" name="019fcbd3-50c2-771b-9d2e-0545ab75c52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 und Heizraum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LAP/ Faserzement 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73979542" name="019fcc1c-719e-7f3b-8b61-83ffa7b31b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3288693" name="019fcc1c-719e-7f3b-8b61-83ffa7b31b3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71930492" name="019fcc1c-bd34-7382-a594-110e62e5b4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4760969" name="019fcc1c-bd34-7382-a594-110e62e5b4d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neueren Datums</w:t>
            </w:r>
          </w:p>
          <w:p>
            <w:pPr>
              <w:spacing w:before="0" w:after="0"/>
            </w:pPr>
            <w:r>
              <w:t>Heizsystem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Churerweg 10, Maladers</w:t>
          </w:r>
        </w:p>
        <w:p>
          <w:pPr>
            <w:spacing w:before="0" w:after="0"/>
          </w:pPr>
          <w:r>
            <w:t>1116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